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7146C8">
        <w:t>5</w:t>
      </w:r>
      <w:bookmarkStart w:id="10" w:name="_GoBack"/>
      <w:bookmarkEnd w:id="10"/>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0C4718"/>
    <w:rsid w:val="00177A29"/>
    <w:rsid w:val="002B5524"/>
    <w:rsid w:val="00304E10"/>
    <w:rsid w:val="003B3222"/>
    <w:rsid w:val="00424DED"/>
    <w:rsid w:val="00482A4F"/>
    <w:rsid w:val="00527398"/>
    <w:rsid w:val="00632123"/>
    <w:rsid w:val="007146C8"/>
    <w:rsid w:val="008104C5"/>
    <w:rsid w:val="008402D9"/>
    <w:rsid w:val="008732AE"/>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5D9A9"/>
  <w15:docId w15:val="{F787E5FC-5564-4138-A36A-89C7DC94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7EC10-DBF2-4FCF-B9BD-572620232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Henstra, Ariënne</cp:lastModifiedBy>
  <cp:revision>4</cp:revision>
  <cp:lastPrinted>2019-06-25T09:05:00Z</cp:lastPrinted>
  <dcterms:created xsi:type="dcterms:W3CDTF">2022-01-13T13:22:00Z</dcterms:created>
  <dcterms:modified xsi:type="dcterms:W3CDTF">2022-01-18T15:03:00Z</dcterms:modified>
</cp:coreProperties>
</file>